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8A133" w14:textId="35EA5402" w:rsidR="00F20B12" w:rsidRPr="00F126D9" w:rsidRDefault="00F20B12" w:rsidP="00F20B12">
      <w:pPr>
        <w:pStyle w:val="Tre"/>
        <w:rPr>
          <w:rFonts w:ascii="Calibri" w:hAnsi="Calibri" w:cs="Calibri"/>
          <w:b/>
          <w:bCs/>
        </w:rPr>
      </w:pPr>
      <w:r w:rsidRPr="00F126D9">
        <w:rPr>
          <w:rFonts w:ascii="Calibri" w:hAnsi="Calibri" w:cs="Calibri"/>
          <w:b/>
          <w:bCs/>
        </w:rPr>
        <w:t xml:space="preserve">Załącznik nr </w:t>
      </w:r>
      <w:r w:rsidR="00F126D9" w:rsidRPr="00F126D9">
        <w:rPr>
          <w:rFonts w:ascii="Calibri" w:hAnsi="Calibri" w:cs="Calibri"/>
          <w:b/>
          <w:bCs/>
        </w:rPr>
        <w:t>2.16</w:t>
      </w:r>
    </w:p>
    <w:p w14:paraId="4C1498ED" w14:textId="77777777" w:rsidR="00F20B12" w:rsidRPr="00B41B60" w:rsidRDefault="00F20B12" w:rsidP="00F20B12">
      <w:pPr>
        <w:pStyle w:val="Tre"/>
        <w:rPr>
          <w:rFonts w:ascii="Calibri" w:hAnsi="Calibri" w:cs="Calibri"/>
        </w:rPr>
      </w:pPr>
    </w:p>
    <w:p w14:paraId="4DB98351" w14:textId="742C2AE0" w:rsidR="00B603BE" w:rsidRDefault="00F20B12" w:rsidP="00F20B12">
      <w:proofErr w:type="spellStart"/>
      <w:r w:rsidRPr="00B41B60">
        <w:rPr>
          <w:rFonts w:ascii="Calibri" w:hAnsi="Calibri" w:cs="Calibri"/>
        </w:rPr>
        <w:t>Zestawienie</w:t>
      </w:r>
      <w:proofErr w:type="spellEnd"/>
      <w:r w:rsidRPr="00B41B60">
        <w:rPr>
          <w:rFonts w:ascii="Calibri" w:hAnsi="Calibri" w:cs="Calibri"/>
        </w:rPr>
        <w:t xml:space="preserve"> </w:t>
      </w:r>
      <w:proofErr w:type="spellStart"/>
      <w:r w:rsidRPr="00B41B60">
        <w:rPr>
          <w:rFonts w:ascii="Calibri" w:hAnsi="Calibri" w:cs="Calibri"/>
        </w:rPr>
        <w:t>i</w:t>
      </w:r>
      <w:proofErr w:type="spellEnd"/>
      <w:r w:rsidRPr="00B41B60">
        <w:rPr>
          <w:rFonts w:ascii="Calibri" w:hAnsi="Calibri" w:cs="Calibri"/>
        </w:rPr>
        <w:t xml:space="preserve"> </w:t>
      </w:r>
      <w:proofErr w:type="spellStart"/>
      <w:r w:rsidRPr="00B41B60">
        <w:rPr>
          <w:rFonts w:ascii="Calibri" w:hAnsi="Calibri" w:cs="Calibri"/>
        </w:rPr>
        <w:t>specyfikacja</w:t>
      </w:r>
      <w:proofErr w:type="spellEnd"/>
      <w:r w:rsidRPr="00B41B60">
        <w:rPr>
          <w:rFonts w:ascii="Calibri" w:hAnsi="Calibri" w:cs="Calibri"/>
        </w:rPr>
        <w:t xml:space="preserve"> </w:t>
      </w:r>
      <w:proofErr w:type="spellStart"/>
      <w:r w:rsidRPr="00B41B60">
        <w:rPr>
          <w:rFonts w:ascii="Calibri" w:hAnsi="Calibri" w:cs="Calibri"/>
        </w:rPr>
        <w:t>zamawianych</w:t>
      </w:r>
      <w:proofErr w:type="spellEnd"/>
      <w:r w:rsidRPr="00B41B60">
        <w:rPr>
          <w:rFonts w:ascii="Calibri" w:hAnsi="Calibri" w:cs="Calibri"/>
        </w:rPr>
        <w:t xml:space="preserve"> </w:t>
      </w:r>
      <w:proofErr w:type="spellStart"/>
      <w:r w:rsidRPr="00B41B60">
        <w:rPr>
          <w:rFonts w:ascii="Calibri" w:hAnsi="Calibri" w:cs="Calibri"/>
        </w:rPr>
        <w:t>artykułów</w:t>
      </w:r>
      <w:proofErr w:type="spellEnd"/>
      <w:r w:rsidRPr="00B41B60">
        <w:rPr>
          <w:rFonts w:ascii="Calibri" w:hAnsi="Calibri" w:cs="Calibri"/>
        </w:rPr>
        <w:t xml:space="preserve"> (</w:t>
      </w:r>
      <w:proofErr w:type="spellStart"/>
      <w:r w:rsidRPr="00B41B60">
        <w:rPr>
          <w:rFonts w:ascii="Calibri" w:hAnsi="Calibri" w:cs="Calibri"/>
        </w:rPr>
        <w:t>Dostawa</w:t>
      </w:r>
      <w:proofErr w:type="spellEnd"/>
      <w:r w:rsidRPr="00B41B60">
        <w:rPr>
          <w:rFonts w:ascii="Calibri" w:hAnsi="Calibri" w:cs="Calibri"/>
        </w:rPr>
        <w:t xml:space="preserve"> </w:t>
      </w:r>
      <w:proofErr w:type="spellStart"/>
      <w:r w:rsidRPr="00B41B60">
        <w:rPr>
          <w:rFonts w:ascii="Calibri" w:hAnsi="Calibri" w:cs="Calibri"/>
        </w:rPr>
        <w:t>fabrycznie</w:t>
      </w:r>
      <w:proofErr w:type="spellEnd"/>
      <w:r w:rsidRPr="00B41B60">
        <w:rPr>
          <w:rFonts w:ascii="Calibri" w:hAnsi="Calibri" w:cs="Calibri"/>
        </w:rPr>
        <w:t xml:space="preserve"> </w:t>
      </w:r>
      <w:proofErr w:type="spellStart"/>
      <w:r w:rsidRPr="00B41B60">
        <w:rPr>
          <w:rFonts w:ascii="Calibri" w:hAnsi="Calibri" w:cs="Calibri"/>
        </w:rPr>
        <w:t>nowych</w:t>
      </w:r>
      <w:proofErr w:type="spellEnd"/>
      <w:r w:rsidRPr="00B41B60"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komputerów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przenośnych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typu</w:t>
      </w:r>
      <w:proofErr w:type="spellEnd"/>
      <w:r>
        <w:rPr>
          <w:rFonts w:ascii="Calibri" w:hAnsi="Calibri" w:cs="Calibri"/>
        </w:rPr>
        <w:t xml:space="preserve"> laptop </w:t>
      </w:r>
      <w:proofErr w:type="spellStart"/>
      <w:r>
        <w:t>klasy</w:t>
      </w:r>
      <w:proofErr w:type="spellEnd"/>
      <w:r>
        <w:t xml:space="preserve"> </w:t>
      </w:r>
      <w:proofErr w:type="spellStart"/>
      <w:r>
        <w:t>biznesowej</w:t>
      </w:r>
      <w:proofErr w:type="spellEnd"/>
      <w:r>
        <w:t>.</w:t>
      </w:r>
      <w:r>
        <w:rPr>
          <w:rFonts w:ascii="Calibri" w:hAnsi="Calibri" w:cs="Calibri"/>
        </w:rPr>
        <w:t xml:space="preserve"> w </w:t>
      </w:r>
      <w:proofErr w:type="spellStart"/>
      <w:r>
        <w:rPr>
          <w:rFonts w:ascii="Calibri" w:hAnsi="Calibri" w:cs="Calibri"/>
        </w:rPr>
        <w:t>ilości</w:t>
      </w:r>
      <w:proofErr w:type="spellEnd"/>
      <w:r>
        <w:rPr>
          <w:rFonts w:ascii="Calibri" w:hAnsi="Calibri" w:cs="Calibri"/>
        </w:rPr>
        <w:t xml:space="preserve"> 1 </w:t>
      </w:r>
      <w:proofErr w:type="spellStart"/>
      <w:r>
        <w:rPr>
          <w:rFonts w:ascii="Calibri" w:hAnsi="Calibri" w:cs="Calibri"/>
        </w:rPr>
        <w:t>sztuk</w:t>
      </w:r>
      <w:proofErr w:type="spellEnd"/>
      <w:r w:rsidRPr="00B41B60">
        <w:rPr>
          <w:rFonts w:ascii="Calibri" w:hAnsi="Calibri" w:cs="Calibri"/>
        </w:rPr>
        <w:t>)</w:t>
      </w:r>
      <w:r w:rsidR="006563D9">
        <w:br/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4"/>
        <w:gridCol w:w="3264"/>
        <w:gridCol w:w="2668"/>
        <w:gridCol w:w="2685"/>
      </w:tblGrid>
      <w:tr w:rsidR="00B603BE" w14:paraId="138EBA1C" w14:textId="77777777" w:rsidTr="004567F1">
        <w:tc>
          <w:tcPr>
            <w:tcW w:w="1164" w:type="dxa"/>
          </w:tcPr>
          <w:p w14:paraId="60EF8E1E" w14:textId="77777777" w:rsidR="00B603BE" w:rsidRDefault="006563D9">
            <w:proofErr w:type="spellStart"/>
            <w:r>
              <w:t>Lp</w:t>
            </w:r>
            <w:proofErr w:type="spellEnd"/>
          </w:p>
        </w:tc>
        <w:tc>
          <w:tcPr>
            <w:tcW w:w="3264" w:type="dxa"/>
            <w:vAlign w:val="center"/>
          </w:tcPr>
          <w:p w14:paraId="612C10FA" w14:textId="77777777" w:rsidR="00B603BE" w:rsidRDefault="006563D9" w:rsidP="00F20B12">
            <w:proofErr w:type="spellStart"/>
            <w:r>
              <w:t>Parametr</w:t>
            </w:r>
            <w:proofErr w:type="spellEnd"/>
          </w:p>
        </w:tc>
        <w:tc>
          <w:tcPr>
            <w:tcW w:w="2668" w:type="dxa"/>
          </w:tcPr>
          <w:p w14:paraId="72943F3A" w14:textId="77777777" w:rsidR="00B603BE" w:rsidRDefault="006563D9" w:rsidP="00F20B12">
            <w:proofErr w:type="spellStart"/>
            <w:r>
              <w:t>Wymagane</w:t>
            </w:r>
            <w:proofErr w:type="spellEnd"/>
            <w:r>
              <w:t xml:space="preserve">, </w:t>
            </w:r>
            <w:proofErr w:type="spellStart"/>
            <w:r>
              <w:t>minimalne</w:t>
            </w:r>
            <w:proofErr w:type="spellEnd"/>
            <w:r>
              <w:t xml:space="preserve"> </w:t>
            </w:r>
            <w:proofErr w:type="spellStart"/>
            <w:r>
              <w:t>parametry</w:t>
            </w:r>
            <w:proofErr w:type="spellEnd"/>
            <w:r>
              <w:t xml:space="preserve"> </w:t>
            </w:r>
            <w:proofErr w:type="spellStart"/>
            <w:r>
              <w:t>techniczne</w:t>
            </w:r>
            <w:proofErr w:type="spellEnd"/>
          </w:p>
        </w:tc>
        <w:tc>
          <w:tcPr>
            <w:tcW w:w="2685" w:type="dxa"/>
          </w:tcPr>
          <w:p w14:paraId="3C4A904D" w14:textId="77777777" w:rsidR="00B603BE" w:rsidRDefault="006563D9" w:rsidP="00F20B12">
            <w:proofErr w:type="spellStart"/>
            <w:r>
              <w:t>Parametry</w:t>
            </w:r>
            <w:proofErr w:type="spellEnd"/>
            <w:r>
              <w:t xml:space="preserve"> </w:t>
            </w:r>
            <w:proofErr w:type="spellStart"/>
            <w:r>
              <w:t>oferowanego</w:t>
            </w:r>
            <w:proofErr w:type="spellEnd"/>
            <w:r>
              <w:t xml:space="preserve"> </w:t>
            </w:r>
            <w:proofErr w:type="spellStart"/>
            <w:r>
              <w:t>sprzętu</w:t>
            </w:r>
            <w:proofErr w:type="spellEnd"/>
          </w:p>
        </w:tc>
      </w:tr>
      <w:tr w:rsidR="00F20B12" w14:paraId="08BB61DD" w14:textId="77777777" w:rsidTr="004567F1">
        <w:tc>
          <w:tcPr>
            <w:tcW w:w="9781" w:type="dxa"/>
            <w:gridSpan w:val="4"/>
          </w:tcPr>
          <w:p w14:paraId="185D9E46" w14:textId="77777777" w:rsidR="00F20B12" w:rsidRDefault="00F20B12" w:rsidP="00F20B12">
            <w:r>
              <w:t xml:space="preserve">Nazwa </w:t>
            </w:r>
            <w:proofErr w:type="spellStart"/>
            <w:r>
              <w:t>producenta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model </w:t>
            </w:r>
            <w:proofErr w:type="spellStart"/>
            <w:r>
              <w:t>oferowanych</w:t>
            </w:r>
            <w:proofErr w:type="spellEnd"/>
            <w:r>
              <w:t xml:space="preserve"> </w:t>
            </w:r>
            <w:proofErr w:type="spellStart"/>
            <w:r>
              <w:t>komputerów</w:t>
            </w:r>
            <w:proofErr w:type="spellEnd"/>
            <w:r>
              <w:t xml:space="preserve"> </w:t>
            </w:r>
            <w:proofErr w:type="spellStart"/>
            <w:r>
              <w:t>przenośnych</w:t>
            </w:r>
            <w:proofErr w:type="spellEnd"/>
            <w:r>
              <w:t xml:space="preserve"> :</w:t>
            </w:r>
          </w:p>
          <w:p w14:paraId="0CADF5CD" w14:textId="03C2BFE7" w:rsidR="00F20B12" w:rsidRDefault="00F20B12" w:rsidP="00F20B12">
            <w:r w:rsidRPr="00F20B12">
              <w:t>……………………………………………………………………………………………………………………</w:t>
            </w:r>
            <w:r>
              <w:t>………………………..</w:t>
            </w:r>
          </w:p>
        </w:tc>
      </w:tr>
      <w:tr w:rsidR="00B603BE" w14:paraId="2732AFAB" w14:textId="77777777" w:rsidTr="004567F1">
        <w:tc>
          <w:tcPr>
            <w:tcW w:w="1164" w:type="dxa"/>
          </w:tcPr>
          <w:p w14:paraId="14BAA489" w14:textId="77777777" w:rsidR="00B603BE" w:rsidRDefault="006563D9">
            <w:r>
              <w:t>2</w:t>
            </w:r>
          </w:p>
        </w:tc>
        <w:tc>
          <w:tcPr>
            <w:tcW w:w="3264" w:type="dxa"/>
            <w:vAlign w:val="center"/>
          </w:tcPr>
          <w:p w14:paraId="5746DB02" w14:textId="77777777" w:rsidR="00B603BE" w:rsidRDefault="006563D9">
            <w:proofErr w:type="spellStart"/>
            <w:r>
              <w:t>Przeznaczenie</w:t>
            </w:r>
            <w:proofErr w:type="spellEnd"/>
          </w:p>
        </w:tc>
        <w:tc>
          <w:tcPr>
            <w:tcW w:w="2668" w:type="dxa"/>
          </w:tcPr>
          <w:p w14:paraId="544CC141" w14:textId="77777777" w:rsidR="00B603BE" w:rsidRDefault="006563D9">
            <w:proofErr w:type="spellStart"/>
            <w:r>
              <w:t>Sprzęt</w:t>
            </w:r>
            <w:proofErr w:type="spellEnd"/>
            <w:r>
              <w:t xml:space="preserve"> </w:t>
            </w:r>
            <w:proofErr w:type="spellStart"/>
            <w:r>
              <w:t>administracyjny</w:t>
            </w:r>
            <w:proofErr w:type="spellEnd"/>
          </w:p>
        </w:tc>
        <w:tc>
          <w:tcPr>
            <w:tcW w:w="2685" w:type="dxa"/>
          </w:tcPr>
          <w:p w14:paraId="1F9EB92D" w14:textId="0C338203" w:rsidR="00B603BE" w:rsidRDefault="006563D9">
            <w:r>
              <w:t>Tak</w:t>
            </w:r>
            <w:r w:rsidR="00F20B12">
              <w:t>/Nie</w:t>
            </w:r>
          </w:p>
        </w:tc>
      </w:tr>
      <w:tr w:rsidR="00B603BE" w14:paraId="2F55F10C" w14:textId="77777777" w:rsidTr="004567F1">
        <w:tc>
          <w:tcPr>
            <w:tcW w:w="1164" w:type="dxa"/>
          </w:tcPr>
          <w:p w14:paraId="5E89EF10" w14:textId="77777777" w:rsidR="00B603BE" w:rsidRDefault="006563D9">
            <w:r>
              <w:t>3</w:t>
            </w:r>
          </w:p>
        </w:tc>
        <w:tc>
          <w:tcPr>
            <w:tcW w:w="3264" w:type="dxa"/>
            <w:vAlign w:val="center"/>
          </w:tcPr>
          <w:p w14:paraId="6CA51EA3" w14:textId="77777777" w:rsidR="00B603BE" w:rsidRDefault="006563D9">
            <w:proofErr w:type="spellStart"/>
            <w:r>
              <w:t>Procesor</w:t>
            </w:r>
            <w:proofErr w:type="spellEnd"/>
          </w:p>
        </w:tc>
        <w:tc>
          <w:tcPr>
            <w:tcW w:w="2668" w:type="dxa"/>
          </w:tcPr>
          <w:p w14:paraId="15954DA7" w14:textId="77777777" w:rsidR="00B603BE" w:rsidRDefault="006563D9">
            <w:r>
              <w:t xml:space="preserve">AMD Ryzen AI 7 PRO 360 </w:t>
            </w:r>
            <w:proofErr w:type="spellStart"/>
            <w:r>
              <w:t>lub</w:t>
            </w:r>
            <w:proofErr w:type="spellEnd"/>
            <w:r>
              <w:t xml:space="preserve"> </w:t>
            </w:r>
            <w:proofErr w:type="spellStart"/>
            <w:r>
              <w:t>wydajniejszy</w:t>
            </w:r>
            <w:proofErr w:type="spellEnd"/>
          </w:p>
        </w:tc>
        <w:tc>
          <w:tcPr>
            <w:tcW w:w="2685" w:type="dxa"/>
          </w:tcPr>
          <w:p w14:paraId="1BD0ABA7" w14:textId="4A872FF4" w:rsidR="00B603BE" w:rsidRDefault="00F20B12">
            <w:r>
              <w:t>Tak/Nie (</w:t>
            </w:r>
            <w:proofErr w:type="spellStart"/>
            <w:r>
              <w:t>podać</w:t>
            </w:r>
            <w:proofErr w:type="spellEnd"/>
            <w:r>
              <w:t xml:space="preserve"> </w:t>
            </w:r>
            <w:proofErr w:type="spellStart"/>
            <w:r>
              <w:t>oferowany</w:t>
            </w:r>
            <w:proofErr w:type="spellEnd"/>
            <w:r>
              <w:t xml:space="preserve"> model </w:t>
            </w:r>
            <w:proofErr w:type="spellStart"/>
            <w:r>
              <w:t>procesora</w:t>
            </w:r>
            <w:proofErr w:type="spellEnd"/>
            <w:r>
              <w:t>)</w:t>
            </w:r>
          </w:p>
        </w:tc>
      </w:tr>
      <w:tr w:rsidR="00B603BE" w14:paraId="6EE08769" w14:textId="77777777" w:rsidTr="004567F1">
        <w:tc>
          <w:tcPr>
            <w:tcW w:w="1164" w:type="dxa"/>
          </w:tcPr>
          <w:p w14:paraId="0F0D28DD" w14:textId="77777777" w:rsidR="00B603BE" w:rsidRDefault="006563D9">
            <w:r>
              <w:t>4</w:t>
            </w:r>
          </w:p>
        </w:tc>
        <w:tc>
          <w:tcPr>
            <w:tcW w:w="3264" w:type="dxa"/>
            <w:vAlign w:val="center"/>
          </w:tcPr>
          <w:p w14:paraId="06E54F0D" w14:textId="77777777" w:rsidR="00B603BE" w:rsidRDefault="006563D9">
            <w:proofErr w:type="spellStart"/>
            <w:r>
              <w:t>Liczba</w:t>
            </w:r>
            <w:proofErr w:type="spellEnd"/>
            <w:r>
              <w:t xml:space="preserve"> </w:t>
            </w:r>
            <w:proofErr w:type="spellStart"/>
            <w:r>
              <w:t>rdzeni</w:t>
            </w:r>
            <w:proofErr w:type="spellEnd"/>
          </w:p>
        </w:tc>
        <w:tc>
          <w:tcPr>
            <w:tcW w:w="2668" w:type="dxa"/>
          </w:tcPr>
          <w:p w14:paraId="26165202" w14:textId="77777777" w:rsidR="00B603BE" w:rsidRDefault="006563D9">
            <w:r>
              <w:t>min. 8</w:t>
            </w:r>
          </w:p>
        </w:tc>
        <w:tc>
          <w:tcPr>
            <w:tcW w:w="2685" w:type="dxa"/>
          </w:tcPr>
          <w:p w14:paraId="4154D79D" w14:textId="11737D6E" w:rsidR="00B603BE" w:rsidRDefault="00F20B12">
            <w:r>
              <w:t>Tak/Nie (</w:t>
            </w:r>
            <w:proofErr w:type="spellStart"/>
            <w:r>
              <w:t>podać</w:t>
            </w:r>
            <w:proofErr w:type="spellEnd"/>
            <w:r>
              <w:t xml:space="preserve"> </w:t>
            </w:r>
            <w:proofErr w:type="spellStart"/>
            <w:r>
              <w:t>oferowaną</w:t>
            </w:r>
            <w:proofErr w:type="spellEnd"/>
            <w:r>
              <w:t xml:space="preserve"> </w:t>
            </w:r>
            <w:proofErr w:type="spellStart"/>
            <w:r>
              <w:t>ilość</w:t>
            </w:r>
            <w:proofErr w:type="spellEnd"/>
            <w:r>
              <w:t>)</w:t>
            </w:r>
          </w:p>
        </w:tc>
      </w:tr>
      <w:tr w:rsidR="00B603BE" w14:paraId="7DEB630B" w14:textId="77777777" w:rsidTr="004567F1">
        <w:tc>
          <w:tcPr>
            <w:tcW w:w="1164" w:type="dxa"/>
          </w:tcPr>
          <w:p w14:paraId="36B7BE22" w14:textId="77777777" w:rsidR="00B603BE" w:rsidRDefault="006563D9">
            <w:r>
              <w:t>5</w:t>
            </w:r>
          </w:p>
        </w:tc>
        <w:tc>
          <w:tcPr>
            <w:tcW w:w="3264" w:type="dxa"/>
            <w:vAlign w:val="center"/>
          </w:tcPr>
          <w:p w14:paraId="4205E2E9" w14:textId="77777777" w:rsidR="00B603BE" w:rsidRDefault="006563D9">
            <w:proofErr w:type="spellStart"/>
            <w:r>
              <w:t>Wydajność</w:t>
            </w:r>
            <w:proofErr w:type="spellEnd"/>
            <w:r>
              <w:t xml:space="preserve"> CPU</w:t>
            </w:r>
          </w:p>
        </w:tc>
        <w:tc>
          <w:tcPr>
            <w:tcW w:w="2668" w:type="dxa"/>
          </w:tcPr>
          <w:p w14:paraId="76DEE633" w14:textId="77777777" w:rsidR="00B603BE" w:rsidRDefault="006563D9">
            <w:r>
              <w:t xml:space="preserve">min. 22000 pkt </w:t>
            </w:r>
            <w:proofErr w:type="spellStart"/>
            <w:r>
              <w:t>PassMark</w:t>
            </w:r>
            <w:proofErr w:type="spellEnd"/>
          </w:p>
        </w:tc>
        <w:tc>
          <w:tcPr>
            <w:tcW w:w="2685" w:type="dxa"/>
          </w:tcPr>
          <w:p w14:paraId="60321F66" w14:textId="3573136F" w:rsidR="00B603BE" w:rsidRDefault="00F20B12" w:rsidP="00F20B12">
            <w:r>
              <w:t xml:space="preserve">Pkt model </w:t>
            </w:r>
            <w:proofErr w:type="spellStart"/>
            <w:r>
              <w:t>procesora</w:t>
            </w:r>
            <w:proofErr w:type="spellEnd"/>
            <w:r>
              <w:t>:</w:t>
            </w:r>
          </w:p>
        </w:tc>
      </w:tr>
      <w:tr w:rsidR="00B603BE" w14:paraId="769587A3" w14:textId="77777777" w:rsidTr="004567F1">
        <w:tc>
          <w:tcPr>
            <w:tcW w:w="1164" w:type="dxa"/>
          </w:tcPr>
          <w:p w14:paraId="4A4398C7" w14:textId="77777777" w:rsidR="00B603BE" w:rsidRDefault="006563D9">
            <w:r>
              <w:t>6</w:t>
            </w:r>
          </w:p>
        </w:tc>
        <w:tc>
          <w:tcPr>
            <w:tcW w:w="3264" w:type="dxa"/>
            <w:vAlign w:val="center"/>
          </w:tcPr>
          <w:p w14:paraId="1E48E6D5" w14:textId="77777777" w:rsidR="00B603BE" w:rsidRDefault="006563D9">
            <w:proofErr w:type="spellStart"/>
            <w:r>
              <w:t>Pamięć</w:t>
            </w:r>
            <w:proofErr w:type="spellEnd"/>
            <w:r>
              <w:t xml:space="preserve"> RAM</w:t>
            </w:r>
          </w:p>
        </w:tc>
        <w:tc>
          <w:tcPr>
            <w:tcW w:w="2668" w:type="dxa"/>
          </w:tcPr>
          <w:p w14:paraId="6DCC395D" w14:textId="43C7D890" w:rsidR="00B603BE" w:rsidRDefault="006563D9">
            <w:r>
              <w:t xml:space="preserve">min. </w:t>
            </w:r>
            <w:r w:rsidR="00F20B12">
              <w:t>32 GB LPDDR5x 7500 MT/s</w:t>
            </w:r>
          </w:p>
        </w:tc>
        <w:tc>
          <w:tcPr>
            <w:tcW w:w="2685" w:type="dxa"/>
          </w:tcPr>
          <w:p w14:paraId="6CFD2D06" w14:textId="5C000B5B" w:rsidR="00F20B12" w:rsidRDefault="00F20B12">
            <w:proofErr w:type="spellStart"/>
            <w:r>
              <w:t>Podać</w:t>
            </w:r>
            <w:proofErr w:type="spellEnd"/>
            <w:r>
              <w:t xml:space="preserve"> </w:t>
            </w:r>
            <w:proofErr w:type="spellStart"/>
            <w:r>
              <w:t>rodzaj</w:t>
            </w:r>
            <w:proofErr w:type="spellEnd"/>
            <w:r>
              <w:t xml:space="preserve">, </w:t>
            </w:r>
            <w:proofErr w:type="spellStart"/>
            <w:r>
              <w:t>ilość</w:t>
            </w:r>
            <w:proofErr w:type="spellEnd"/>
            <w:r>
              <w:t xml:space="preserve"> </w:t>
            </w:r>
            <w:proofErr w:type="spellStart"/>
            <w:r>
              <w:t>pamięci</w:t>
            </w:r>
            <w:proofErr w:type="spellEnd"/>
          </w:p>
          <w:p w14:paraId="4EC1A9A2" w14:textId="3CE722F5" w:rsidR="00B603BE" w:rsidRDefault="00F20B12">
            <w:r>
              <w:t>………………………………..</w:t>
            </w:r>
          </w:p>
        </w:tc>
      </w:tr>
      <w:tr w:rsidR="00B603BE" w14:paraId="1DA78170" w14:textId="77777777" w:rsidTr="004567F1">
        <w:tc>
          <w:tcPr>
            <w:tcW w:w="1164" w:type="dxa"/>
          </w:tcPr>
          <w:p w14:paraId="6181659C" w14:textId="77777777" w:rsidR="00B603BE" w:rsidRDefault="006563D9">
            <w:r>
              <w:t>7</w:t>
            </w:r>
          </w:p>
        </w:tc>
        <w:tc>
          <w:tcPr>
            <w:tcW w:w="3264" w:type="dxa"/>
            <w:vAlign w:val="center"/>
          </w:tcPr>
          <w:p w14:paraId="3C23F301" w14:textId="77777777" w:rsidR="00B603BE" w:rsidRDefault="006563D9">
            <w:proofErr w:type="spellStart"/>
            <w:r>
              <w:t>Dysk</w:t>
            </w:r>
            <w:proofErr w:type="spellEnd"/>
          </w:p>
        </w:tc>
        <w:tc>
          <w:tcPr>
            <w:tcW w:w="2668" w:type="dxa"/>
          </w:tcPr>
          <w:p w14:paraId="4A2E4554" w14:textId="77777777" w:rsidR="00B603BE" w:rsidRDefault="006563D9">
            <w:r>
              <w:t xml:space="preserve">min. 512 GB SSD </w:t>
            </w:r>
            <w:proofErr w:type="spellStart"/>
            <w:r>
              <w:t>NVMe</w:t>
            </w:r>
            <w:proofErr w:type="spellEnd"/>
          </w:p>
        </w:tc>
        <w:tc>
          <w:tcPr>
            <w:tcW w:w="2685" w:type="dxa"/>
          </w:tcPr>
          <w:p w14:paraId="47C292D3" w14:textId="1F005ABC" w:rsidR="00F20B12" w:rsidRDefault="00F20B12" w:rsidP="00F20B12">
            <w:proofErr w:type="spellStart"/>
            <w:r>
              <w:t>Podać</w:t>
            </w:r>
            <w:proofErr w:type="spellEnd"/>
            <w:r>
              <w:t xml:space="preserve"> </w:t>
            </w:r>
            <w:proofErr w:type="spellStart"/>
            <w:r>
              <w:t>rodzaj</w:t>
            </w:r>
            <w:proofErr w:type="spellEnd"/>
            <w:r>
              <w:t xml:space="preserve">, </w:t>
            </w:r>
            <w:proofErr w:type="spellStart"/>
            <w:r>
              <w:t>pojemność</w:t>
            </w:r>
            <w:proofErr w:type="spellEnd"/>
            <w:r>
              <w:t xml:space="preserve"> </w:t>
            </w:r>
          </w:p>
          <w:p w14:paraId="6C268ACB" w14:textId="0E878E09" w:rsidR="00B603BE" w:rsidRDefault="00F20B12" w:rsidP="00F20B12">
            <w:r>
              <w:t>………………………………..</w:t>
            </w:r>
          </w:p>
        </w:tc>
      </w:tr>
      <w:tr w:rsidR="00B603BE" w14:paraId="512D2D98" w14:textId="77777777" w:rsidTr="004567F1">
        <w:tc>
          <w:tcPr>
            <w:tcW w:w="1164" w:type="dxa"/>
          </w:tcPr>
          <w:p w14:paraId="3E1D6A8C" w14:textId="77777777" w:rsidR="00B603BE" w:rsidRDefault="006563D9">
            <w:r>
              <w:t>8</w:t>
            </w:r>
          </w:p>
        </w:tc>
        <w:tc>
          <w:tcPr>
            <w:tcW w:w="3264" w:type="dxa"/>
            <w:vAlign w:val="center"/>
          </w:tcPr>
          <w:p w14:paraId="098D53EE" w14:textId="77777777" w:rsidR="00B603BE" w:rsidRDefault="006563D9">
            <w:proofErr w:type="spellStart"/>
            <w:r>
              <w:t>Ekran</w:t>
            </w:r>
            <w:proofErr w:type="spellEnd"/>
          </w:p>
        </w:tc>
        <w:tc>
          <w:tcPr>
            <w:tcW w:w="2668" w:type="dxa"/>
          </w:tcPr>
          <w:p w14:paraId="0DD9877D" w14:textId="77777777" w:rsidR="00B603BE" w:rsidRDefault="006563D9">
            <w:r>
              <w:t>min. 14" IPS</w:t>
            </w:r>
          </w:p>
        </w:tc>
        <w:tc>
          <w:tcPr>
            <w:tcW w:w="2685" w:type="dxa"/>
          </w:tcPr>
          <w:p w14:paraId="6D2F7876" w14:textId="7672F48F" w:rsidR="00B603BE" w:rsidRDefault="00F20B12">
            <w:r>
              <w:t>Tak/Nie</w:t>
            </w:r>
          </w:p>
        </w:tc>
      </w:tr>
      <w:tr w:rsidR="00B603BE" w14:paraId="0386D3B9" w14:textId="77777777" w:rsidTr="004567F1">
        <w:tc>
          <w:tcPr>
            <w:tcW w:w="1164" w:type="dxa"/>
          </w:tcPr>
          <w:p w14:paraId="4D3AFB42" w14:textId="77777777" w:rsidR="00B603BE" w:rsidRDefault="006563D9">
            <w:r>
              <w:t>9</w:t>
            </w:r>
          </w:p>
        </w:tc>
        <w:tc>
          <w:tcPr>
            <w:tcW w:w="3264" w:type="dxa"/>
            <w:vAlign w:val="center"/>
          </w:tcPr>
          <w:p w14:paraId="6AC5E10D" w14:textId="77777777" w:rsidR="00B603BE" w:rsidRDefault="006563D9">
            <w:proofErr w:type="spellStart"/>
            <w:r>
              <w:t>Rozdzielczość</w:t>
            </w:r>
            <w:proofErr w:type="spellEnd"/>
          </w:p>
        </w:tc>
        <w:tc>
          <w:tcPr>
            <w:tcW w:w="2668" w:type="dxa"/>
          </w:tcPr>
          <w:p w14:paraId="445793E7" w14:textId="77777777" w:rsidR="00B603BE" w:rsidRDefault="006563D9">
            <w:r>
              <w:t>min. 1920x1200 (16:10)</w:t>
            </w:r>
          </w:p>
        </w:tc>
        <w:tc>
          <w:tcPr>
            <w:tcW w:w="2685" w:type="dxa"/>
          </w:tcPr>
          <w:p w14:paraId="6ED1D936" w14:textId="7DF4EC69" w:rsidR="00B603BE" w:rsidRDefault="00F20B12">
            <w:r>
              <w:t>Tak/Nie</w:t>
            </w:r>
          </w:p>
        </w:tc>
      </w:tr>
      <w:tr w:rsidR="00B603BE" w14:paraId="4219DDC3" w14:textId="77777777" w:rsidTr="004567F1">
        <w:tc>
          <w:tcPr>
            <w:tcW w:w="1164" w:type="dxa"/>
          </w:tcPr>
          <w:p w14:paraId="66751148" w14:textId="77777777" w:rsidR="00B603BE" w:rsidRDefault="006563D9">
            <w:r>
              <w:t>10</w:t>
            </w:r>
          </w:p>
        </w:tc>
        <w:tc>
          <w:tcPr>
            <w:tcW w:w="3264" w:type="dxa"/>
            <w:vAlign w:val="center"/>
          </w:tcPr>
          <w:p w14:paraId="3424F663" w14:textId="77777777" w:rsidR="00B603BE" w:rsidRDefault="006563D9">
            <w:proofErr w:type="spellStart"/>
            <w:r>
              <w:t>Jasność</w:t>
            </w:r>
            <w:proofErr w:type="spellEnd"/>
          </w:p>
        </w:tc>
        <w:tc>
          <w:tcPr>
            <w:tcW w:w="2668" w:type="dxa"/>
          </w:tcPr>
          <w:p w14:paraId="090CF7C7" w14:textId="77777777" w:rsidR="00B603BE" w:rsidRDefault="006563D9">
            <w:r>
              <w:t>min. 400 cd/m²</w:t>
            </w:r>
          </w:p>
        </w:tc>
        <w:tc>
          <w:tcPr>
            <w:tcW w:w="2685" w:type="dxa"/>
          </w:tcPr>
          <w:p w14:paraId="518A4F87" w14:textId="03A2A404" w:rsidR="00B603BE" w:rsidRDefault="00F20B12">
            <w:r>
              <w:t>Tak/Nie</w:t>
            </w:r>
          </w:p>
        </w:tc>
      </w:tr>
      <w:tr w:rsidR="00B603BE" w14:paraId="3E8AB3CE" w14:textId="77777777" w:rsidTr="004567F1">
        <w:tc>
          <w:tcPr>
            <w:tcW w:w="1164" w:type="dxa"/>
          </w:tcPr>
          <w:p w14:paraId="755D5502" w14:textId="77777777" w:rsidR="00B603BE" w:rsidRDefault="006563D9">
            <w:r>
              <w:t>11</w:t>
            </w:r>
          </w:p>
        </w:tc>
        <w:tc>
          <w:tcPr>
            <w:tcW w:w="3264" w:type="dxa"/>
            <w:vAlign w:val="center"/>
          </w:tcPr>
          <w:p w14:paraId="18931F65" w14:textId="77777777" w:rsidR="00B603BE" w:rsidRDefault="006563D9">
            <w:proofErr w:type="spellStart"/>
            <w:r>
              <w:t>Ekran</w:t>
            </w:r>
            <w:proofErr w:type="spellEnd"/>
            <w:r>
              <w:t xml:space="preserve"> </w:t>
            </w:r>
            <w:proofErr w:type="spellStart"/>
            <w:r>
              <w:t>dotykowy</w:t>
            </w:r>
            <w:proofErr w:type="spellEnd"/>
          </w:p>
        </w:tc>
        <w:tc>
          <w:tcPr>
            <w:tcW w:w="2668" w:type="dxa"/>
          </w:tcPr>
          <w:p w14:paraId="5F282E4C" w14:textId="29EA52B7" w:rsidR="00B603BE" w:rsidRDefault="00F20B12">
            <w:proofErr w:type="spellStart"/>
            <w:r>
              <w:t>Wersja</w:t>
            </w:r>
            <w:proofErr w:type="spellEnd"/>
            <w:r>
              <w:t xml:space="preserve"> </w:t>
            </w:r>
            <w:proofErr w:type="spellStart"/>
            <w:r>
              <w:t>dotykowa</w:t>
            </w:r>
            <w:proofErr w:type="spellEnd"/>
            <w:r>
              <w:t xml:space="preserve"> Multi-touch On-cell</w:t>
            </w:r>
          </w:p>
        </w:tc>
        <w:tc>
          <w:tcPr>
            <w:tcW w:w="2685" w:type="dxa"/>
          </w:tcPr>
          <w:p w14:paraId="2384F3D3" w14:textId="1577694C" w:rsidR="00B603BE" w:rsidRDefault="00F20B12">
            <w:r>
              <w:t>Tak/Nie</w:t>
            </w:r>
          </w:p>
        </w:tc>
      </w:tr>
      <w:tr w:rsidR="00B603BE" w14:paraId="2FC31641" w14:textId="77777777" w:rsidTr="004567F1">
        <w:tc>
          <w:tcPr>
            <w:tcW w:w="1164" w:type="dxa"/>
          </w:tcPr>
          <w:p w14:paraId="6A20AA9E" w14:textId="77777777" w:rsidR="00B603BE" w:rsidRDefault="006563D9">
            <w:r>
              <w:t>12</w:t>
            </w:r>
          </w:p>
        </w:tc>
        <w:tc>
          <w:tcPr>
            <w:tcW w:w="3264" w:type="dxa"/>
            <w:vAlign w:val="center"/>
          </w:tcPr>
          <w:p w14:paraId="023E65DD" w14:textId="77777777" w:rsidR="00B603BE" w:rsidRDefault="006563D9">
            <w:proofErr w:type="spellStart"/>
            <w:r>
              <w:t>Grafika</w:t>
            </w:r>
            <w:proofErr w:type="spellEnd"/>
          </w:p>
        </w:tc>
        <w:tc>
          <w:tcPr>
            <w:tcW w:w="2668" w:type="dxa"/>
          </w:tcPr>
          <w:p w14:paraId="2ED6896E" w14:textId="77777777" w:rsidR="00B603BE" w:rsidRDefault="006563D9">
            <w:proofErr w:type="spellStart"/>
            <w:r>
              <w:t>Zintegrowana</w:t>
            </w:r>
            <w:proofErr w:type="spellEnd"/>
          </w:p>
        </w:tc>
        <w:tc>
          <w:tcPr>
            <w:tcW w:w="2685" w:type="dxa"/>
          </w:tcPr>
          <w:p w14:paraId="77631900" w14:textId="614460DE" w:rsidR="00B603BE" w:rsidRDefault="00F20B12">
            <w:r>
              <w:t>Tak/Nie</w:t>
            </w:r>
          </w:p>
        </w:tc>
      </w:tr>
      <w:tr w:rsidR="00B603BE" w14:paraId="72194634" w14:textId="77777777" w:rsidTr="004567F1">
        <w:tc>
          <w:tcPr>
            <w:tcW w:w="1164" w:type="dxa"/>
          </w:tcPr>
          <w:p w14:paraId="6A397BD3" w14:textId="77777777" w:rsidR="00B603BE" w:rsidRDefault="006563D9">
            <w:r>
              <w:t>13</w:t>
            </w:r>
          </w:p>
        </w:tc>
        <w:tc>
          <w:tcPr>
            <w:tcW w:w="3264" w:type="dxa"/>
            <w:vAlign w:val="center"/>
          </w:tcPr>
          <w:p w14:paraId="3A50410B" w14:textId="77777777" w:rsidR="00B603BE" w:rsidRDefault="006563D9">
            <w:proofErr w:type="spellStart"/>
            <w:r>
              <w:t>Łączność</w:t>
            </w:r>
            <w:proofErr w:type="spellEnd"/>
          </w:p>
        </w:tc>
        <w:tc>
          <w:tcPr>
            <w:tcW w:w="2668" w:type="dxa"/>
          </w:tcPr>
          <w:p w14:paraId="33DC1259" w14:textId="111C1476" w:rsidR="00B603BE" w:rsidRDefault="00C327D8">
            <w:r>
              <w:t xml:space="preserve">Min. </w:t>
            </w:r>
            <w:r w:rsidRPr="00C327D8">
              <w:t>Bluetooth 5.3, 802.11a/b/g/n/</w:t>
            </w:r>
            <w:proofErr w:type="spellStart"/>
            <w:r w:rsidRPr="00C327D8">
              <w:t>ac</w:t>
            </w:r>
            <w:proofErr w:type="spellEnd"/>
            <w:r w:rsidRPr="00C327D8">
              <w:t>/ax/be</w:t>
            </w:r>
            <w:r>
              <w:t>, Modem 5G</w:t>
            </w:r>
          </w:p>
        </w:tc>
        <w:tc>
          <w:tcPr>
            <w:tcW w:w="2685" w:type="dxa"/>
          </w:tcPr>
          <w:p w14:paraId="1CB8A186" w14:textId="5943180E" w:rsidR="00B603BE" w:rsidRDefault="00C327D8">
            <w:r>
              <w:t>Tak/Nie</w:t>
            </w:r>
          </w:p>
        </w:tc>
      </w:tr>
      <w:tr w:rsidR="00B603BE" w14:paraId="2C57C378" w14:textId="77777777" w:rsidTr="004567F1">
        <w:tc>
          <w:tcPr>
            <w:tcW w:w="1164" w:type="dxa"/>
          </w:tcPr>
          <w:p w14:paraId="4EA71F64" w14:textId="77777777" w:rsidR="00B603BE" w:rsidRDefault="006563D9">
            <w:r>
              <w:t>14</w:t>
            </w:r>
          </w:p>
        </w:tc>
        <w:tc>
          <w:tcPr>
            <w:tcW w:w="3264" w:type="dxa"/>
            <w:vAlign w:val="center"/>
          </w:tcPr>
          <w:p w14:paraId="7C6C2BBF" w14:textId="77777777" w:rsidR="00B603BE" w:rsidRDefault="006563D9">
            <w:r>
              <w:t>Porty</w:t>
            </w:r>
          </w:p>
        </w:tc>
        <w:tc>
          <w:tcPr>
            <w:tcW w:w="2668" w:type="dxa"/>
          </w:tcPr>
          <w:p w14:paraId="5CD73838" w14:textId="79DA40D4" w:rsidR="00B603BE" w:rsidRDefault="006563D9">
            <w:r>
              <w:t xml:space="preserve">min. </w:t>
            </w:r>
            <w:r w:rsidR="00C327D8" w:rsidRPr="00C327D8">
              <w:t>USB 3.2 Gen 1|USB 3.2 Gen 1</w:t>
            </w:r>
            <w:r w:rsidR="00C327D8">
              <w:t xml:space="preserve">, </w:t>
            </w:r>
            <w:r w:rsidR="00C327D8" w:rsidRPr="00C327D8">
              <w:t>2 x USB4 (</w:t>
            </w:r>
            <w:proofErr w:type="spellStart"/>
            <w:r w:rsidR="00C327D8">
              <w:t>zgodne</w:t>
            </w:r>
            <w:proofErr w:type="spellEnd"/>
            <w:r w:rsidR="00C327D8">
              <w:t xml:space="preserve"> z</w:t>
            </w:r>
            <w:r w:rsidR="00C327D8" w:rsidRPr="00C327D8">
              <w:t xml:space="preserve"> Thunderbolt 4, </w:t>
            </w:r>
            <w:r w:rsidR="00C327D8" w:rsidRPr="00C327D8">
              <w:lastRenderedPageBreak/>
              <w:t xml:space="preserve">DisplayPort 2.1) HDMI </w:t>
            </w:r>
            <w:r w:rsidR="00C327D8">
              <w:t xml:space="preserve">z </w:t>
            </w:r>
            <w:proofErr w:type="spellStart"/>
            <w:r w:rsidR="00C327D8" w:rsidRPr="00C327D8">
              <w:t>obsług</w:t>
            </w:r>
            <w:r w:rsidR="00C327D8">
              <w:t>ą</w:t>
            </w:r>
            <w:proofErr w:type="spellEnd"/>
            <w:r w:rsidR="00C327D8">
              <w:t xml:space="preserve"> </w:t>
            </w:r>
            <w:r w:rsidR="00C327D8" w:rsidRPr="00C327D8">
              <w:t>4K</w:t>
            </w:r>
            <w:r w:rsidR="00C327D8">
              <w:t xml:space="preserve"> </w:t>
            </w:r>
            <w:proofErr w:type="spellStart"/>
            <w:r w:rsidR="00C327D8" w:rsidRPr="00C327D8">
              <w:t>Słuchawki</w:t>
            </w:r>
            <w:proofErr w:type="spellEnd"/>
            <w:r w:rsidR="00C327D8">
              <w:t xml:space="preserve"> </w:t>
            </w:r>
            <w:r w:rsidR="00C327D8" w:rsidRPr="00C327D8">
              <w:t>/</w:t>
            </w:r>
            <w:r w:rsidR="00C327D8">
              <w:t xml:space="preserve"> </w:t>
            </w:r>
            <w:proofErr w:type="spellStart"/>
            <w:r w:rsidR="00C327D8" w:rsidRPr="00C327D8">
              <w:t>mikrofon</w:t>
            </w:r>
            <w:proofErr w:type="spellEnd"/>
          </w:p>
        </w:tc>
        <w:tc>
          <w:tcPr>
            <w:tcW w:w="2685" w:type="dxa"/>
          </w:tcPr>
          <w:p w14:paraId="4794A3AB" w14:textId="1028DBD4" w:rsidR="00B603BE" w:rsidRDefault="00C327D8">
            <w:r>
              <w:lastRenderedPageBreak/>
              <w:t>Tak/Nie</w:t>
            </w:r>
          </w:p>
        </w:tc>
      </w:tr>
      <w:tr w:rsidR="00B603BE" w14:paraId="685DFEA3" w14:textId="77777777" w:rsidTr="004567F1">
        <w:tc>
          <w:tcPr>
            <w:tcW w:w="1164" w:type="dxa"/>
          </w:tcPr>
          <w:p w14:paraId="3DF29F19" w14:textId="77777777" w:rsidR="00B603BE" w:rsidRDefault="006563D9">
            <w:r>
              <w:t>15</w:t>
            </w:r>
          </w:p>
        </w:tc>
        <w:tc>
          <w:tcPr>
            <w:tcW w:w="3264" w:type="dxa"/>
            <w:vAlign w:val="center"/>
          </w:tcPr>
          <w:p w14:paraId="1FCE4705" w14:textId="77777777" w:rsidR="00B603BE" w:rsidRDefault="006563D9">
            <w:r>
              <w:t>Kamera</w:t>
            </w:r>
          </w:p>
        </w:tc>
        <w:tc>
          <w:tcPr>
            <w:tcW w:w="2668" w:type="dxa"/>
          </w:tcPr>
          <w:p w14:paraId="4787427D" w14:textId="77777777" w:rsidR="00B603BE" w:rsidRDefault="006563D9">
            <w:r>
              <w:t>min. Full HD</w:t>
            </w:r>
          </w:p>
        </w:tc>
        <w:tc>
          <w:tcPr>
            <w:tcW w:w="2685" w:type="dxa"/>
          </w:tcPr>
          <w:p w14:paraId="2B0E8DAD" w14:textId="49286F03" w:rsidR="00B603BE" w:rsidRDefault="00C327D8">
            <w:r w:rsidRPr="00C327D8">
              <w:t>Tak/Nie</w:t>
            </w:r>
          </w:p>
        </w:tc>
      </w:tr>
      <w:tr w:rsidR="00B603BE" w14:paraId="7675AC24" w14:textId="77777777" w:rsidTr="004567F1">
        <w:tc>
          <w:tcPr>
            <w:tcW w:w="1164" w:type="dxa"/>
          </w:tcPr>
          <w:p w14:paraId="78FE966B" w14:textId="77777777" w:rsidR="00B603BE" w:rsidRDefault="006563D9">
            <w:r>
              <w:t>16</w:t>
            </w:r>
          </w:p>
        </w:tc>
        <w:tc>
          <w:tcPr>
            <w:tcW w:w="3264" w:type="dxa"/>
            <w:vAlign w:val="center"/>
          </w:tcPr>
          <w:p w14:paraId="59DD7397" w14:textId="77777777" w:rsidR="00B603BE" w:rsidRDefault="006563D9">
            <w:proofErr w:type="spellStart"/>
            <w:r>
              <w:t>Zabezpieczenia</w:t>
            </w:r>
            <w:proofErr w:type="spellEnd"/>
          </w:p>
        </w:tc>
        <w:tc>
          <w:tcPr>
            <w:tcW w:w="2668" w:type="dxa"/>
          </w:tcPr>
          <w:p w14:paraId="1FA85747" w14:textId="18724DEF" w:rsidR="00B603BE" w:rsidRDefault="00C327D8">
            <w:r>
              <w:t xml:space="preserve">TPM 2.0, </w:t>
            </w:r>
            <w:proofErr w:type="spellStart"/>
            <w:r>
              <w:t>czytnik</w:t>
            </w:r>
            <w:proofErr w:type="spellEnd"/>
            <w:r>
              <w:t xml:space="preserve"> </w:t>
            </w:r>
            <w:proofErr w:type="spellStart"/>
            <w:r>
              <w:t>linii</w:t>
            </w:r>
            <w:proofErr w:type="spellEnd"/>
            <w:r>
              <w:t xml:space="preserve"> </w:t>
            </w:r>
            <w:proofErr w:type="spellStart"/>
            <w:r>
              <w:t>papilarnych</w:t>
            </w:r>
            <w:proofErr w:type="spellEnd"/>
          </w:p>
        </w:tc>
        <w:tc>
          <w:tcPr>
            <w:tcW w:w="2685" w:type="dxa"/>
          </w:tcPr>
          <w:p w14:paraId="1828F618" w14:textId="6F617CFF" w:rsidR="00B603BE" w:rsidRDefault="00C327D8">
            <w:r w:rsidRPr="00C327D8">
              <w:t>Tak/Nie</w:t>
            </w:r>
          </w:p>
        </w:tc>
      </w:tr>
      <w:tr w:rsidR="00B603BE" w14:paraId="2BA608DD" w14:textId="77777777" w:rsidTr="004567F1">
        <w:tc>
          <w:tcPr>
            <w:tcW w:w="1164" w:type="dxa"/>
          </w:tcPr>
          <w:p w14:paraId="1B59CE7A" w14:textId="77777777" w:rsidR="00B603BE" w:rsidRDefault="006563D9">
            <w:r>
              <w:t>17</w:t>
            </w:r>
          </w:p>
        </w:tc>
        <w:tc>
          <w:tcPr>
            <w:tcW w:w="3264" w:type="dxa"/>
            <w:vAlign w:val="center"/>
          </w:tcPr>
          <w:p w14:paraId="5F52D94A" w14:textId="77777777" w:rsidR="00B603BE" w:rsidRDefault="006563D9">
            <w:r>
              <w:t xml:space="preserve">System </w:t>
            </w:r>
            <w:proofErr w:type="spellStart"/>
            <w:r>
              <w:t>operacyjny</w:t>
            </w:r>
            <w:proofErr w:type="spellEnd"/>
          </w:p>
        </w:tc>
        <w:tc>
          <w:tcPr>
            <w:tcW w:w="2668" w:type="dxa"/>
          </w:tcPr>
          <w:p w14:paraId="0866C3DA" w14:textId="77777777" w:rsidR="00B603BE" w:rsidRDefault="006563D9">
            <w:r>
              <w:t>Windows 11 Pro</w:t>
            </w:r>
          </w:p>
        </w:tc>
        <w:tc>
          <w:tcPr>
            <w:tcW w:w="2685" w:type="dxa"/>
          </w:tcPr>
          <w:p w14:paraId="69743F1C" w14:textId="0A05301C" w:rsidR="00B603BE" w:rsidRDefault="00C327D8">
            <w:r w:rsidRPr="00C327D8">
              <w:t>Tak/Nie</w:t>
            </w:r>
          </w:p>
        </w:tc>
      </w:tr>
      <w:tr w:rsidR="00B603BE" w14:paraId="6A5A9980" w14:textId="77777777" w:rsidTr="004567F1">
        <w:tc>
          <w:tcPr>
            <w:tcW w:w="1164" w:type="dxa"/>
          </w:tcPr>
          <w:p w14:paraId="1BAECB26" w14:textId="77777777" w:rsidR="00B603BE" w:rsidRDefault="006563D9">
            <w:r>
              <w:t>18</w:t>
            </w:r>
          </w:p>
        </w:tc>
        <w:tc>
          <w:tcPr>
            <w:tcW w:w="3264" w:type="dxa"/>
            <w:vAlign w:val="center"/>
          </w:tcPr>
          <w:p w14:paraId="1BB42183" w14:textId="77777777" w:rsidR="00B603BE" w:rsidRDefault="006563D9">
            <w:proofErr w:type="spellStart"/>
            <w:r>
              <w:t>Bateria</w:t>
            </w:r>
            <w:proofErr w:type="spellEnd"/>
          </w:p>
        </w:tc>
        <w:tc>
          <w:tcPr>
            <w:tcW w:w="2668" w:type="dxa"/>
          </w:tcPr>
          <w:p w14:paraId="6876549C" w14:textId="0CB4BC42" w:rsidR="00B603BE" w:rsidRDefault="006563D9">
            <w:r>
              <w:t xml:space="preserve">min. 50 </w:t>
            </w:r>
            <w:proofErr w:type="spellStart"/>
            <w:r>
              <w:t>Wh</w:t>
            </w:r>
            <w:proofErr w:type="spellEnd"/>
            <w:r w:rsidR="00C327D8">
              <w:t xml:space="preserve">, min </w:t>
            </w:r>
            <w:proofErr w:type="spellStart"/>
            <w:r w:rsidR="00C327D8">
              <w:t>czas</w:t>
            </w:r>
            <w:proofErr w:type="spellEnd"/>
            <w:r w:rsidR="00C327D8">
              <w:t xml:space="preserve"> </w:t>
            </w:r>
            <w:proofErr w:type="spellStart"/>
            <w:r w:rsidR="00C327D8">
              <w:t>pracy</w:t>
            </w:r>
            <w:proofErr w:type="spellEnd"/>
            <w:r w:rsidR="00C327D8">
              <w:t xml:space="preserve"> 20 </w:t>
            </w:r>
            <w:proofErr w:type="spellStart"/>
            <w:r w:rsidR="00C327D8">
              <w:t>godziny</w:t>
            </w:r>
            <w:proofErr w:type="spellEnd"/>
            <w:r w:rsidR="00C327D8">
              <w:t xml:space="preserve"> na </w:t>
            </w:r>
            <w:proofErr w:type="spellStart"/>
            <w:r w:rsidR="00C327D8">
              <w:t>baterii</w:t>
            </w:r>
            <w:proofErr w:type="spellEnd"/>
          </w:p>
        </w:tc>
        <w:tc>
          <w:tcPr>
            <w:tcW w:w="2685" w:type="dxa"/>
          </w:tcPr>
          <w:p w14:paraId="1E98E374" w14:textId="76F739E2" w:rsidR="00B603BE" w:rsidRDefault="00C327D8">
            <w:r w:rsidRPr="00C327D8">
              <w:t>Tak/Nie</w:t>
            </w:r>
          </w:p>
        </w:tc>
      </w:tr>
      <w:tr w:rsidR="00B603BE" w14:paraId="288D1F30" w14:textId="77777777" w:rsidTr="004567F1">
        <w:tc>
          <w:tcPr>
            <w:tcW w:w="1164" w:type="dxa"/>
          </w:tcPr>
          <w:p w14:paraId="30BFC4D4" w14:textId="77777777" w:rsidR="00B603BE" w:rsidRDefault="006563D9">
            <w:r>
              <w:t>19</w:t>
            </w:r>
          </w:p>
        </w:tc>
        <w:tc>
          <w:tcPr>
            <w:tcW w:w="3264" w:type="dxa"/>
            <w:vAlign w:val="center"/>
          </w:tcPr>
          <w:p w14:paraId="47EEC01F" w14:textId="77777777" w:rsidR="00B603BE" w:rsidRDefault="006563D9">
            <w:r>
              <w:t>Waga</w:t>
            </w:r>
          </w:p>
        </w:tc>
        <w:tc>
          <w:tcPr>
            <w:tcW w:w="2668" w:type="dxa"/>
          </w:tcPr>
          <w:p w14:paraId="2D4D4D90" w14:textId="77777777" w:rsidR="00B603BE" w:rsidRDefault="006563D9">
            <w:r>
              <w:t>≤ 1,5 kg</w:t>
            </w:r>
          </w:p>
        </w:tc>
        <w:tc>
          <w:tcPr>
            <w:tcW w:w="2685" w:type="dxa"/>
          </w:tcPr>
          <w:p w14:paraId="09A56129" w14:textId="651E5F41" w:rsidR="00B603BE" w:rsidRDefault="00C327D8">
            <w:r w:rsidRPr="00C327D8">
              <w:t>Tak/Nie</w:t>
            </w:r>
          </w:p>
        </w:tc>
      </w:tr>
      <w:tr w:rsidR="00B603BE" w14:paraId="3590BEB3" w14:textId="77777777" w:rsidTr="004567F1">
        <w:tc>
          <w:tcPr>
            <w:tcW w:w="1164" w:type="dxa"/>
          </w:tcPr>
          <w:p w14:paraId="48F23E3E" w14:textId="77777777" w:rsidR="00B603BE" w:rsidRDefault="006563D9">
            <w:r>
              <w:t>20</w:t>
            </w:r>
          </w:p>
        </w:tc>
        <w:tc>
          <w:tcPr>
            <w:tcW w:w="3264" w:type="dxa"/>
            <w:vAlign w:val="center"/>
          </w:tcPr>
          <w:p w14:paraId="104AA725" w14:textId="77777777" w:rsidR="00B603BE" w:rsidRDefault="006563D9">
            <w:proofErr w:type="spellStart"/>
            <w:r>
              <w:t>Gwarancja</w:t>
            </w:r>
            <w:proofErr w:type="spellEnd"/>
          </w:p>
        </w:tc>
        <w:tc>
          <w:tcPr>
            <w:tcW w:w="2668" w:type="dxa"/>
          </w:tcPr>
          <w:p w14:paraId="1AFAE905" w14:textId="77777777" w:rsidR="00B603BE" w:rsidRDefault="006563D9">
            <w:r>
              <w:t xml:space="preserve">min. 36 </w:t>
            </w:r>
            <w:proofErr w:type="spellStart"/>
            <w:r>
              <w:t>miesięcy</w:t>
            </w:r>
            <w:proofErr w:type="spellEnd"/>
            <w:r>
              <w:t xml:space="preserve"> On-Site</w:t>
            </w:r>
          </w:p>
        </w:tc>
        <w:tc>
          <w:tcPr>
            <w:tcW w:w="2685" w:type="dxa"/>
          </w:tcPr>
          <w:p w14:paraId="26CA2F99" w14:textId="7EC1456C" w:rsidR="00B603BE" w:rsidRDefault="00C327D8">
            <w:r w:rsidRPr="00C327D8">
              <w:t>Tak/Nie</w:t>
            </w:r>
          </w:p>
        </w:tc>
      </w:tr>
      <w:tr w:rsidR="00C327D8" w14:paraId="5712A89D" w14:textId="77777777" w:rsidTr="004567F1">
        <w:tc>
          <w:tcPr>
            <w:tcW w:w="1164" w:type="dxa"/>
          </w:tcPr>
          <w:p w14:paraId="676CDDDA" w14:textId="5BCB8E98" w:rsidR="00C327D8" w:rsidRDefault="00C327D8" w:rsidP="0025336E">
            <w:pPr>
              <w:spacing w:line="240" w:lineRule="auto"/>
            </w:pPr>
            <w:r>
              <w:t>21</w:t>
            </w:r>
          </w:p>
        </w:tc>
        <w:tc>
          <w:tcPr>
            <w:tcW w:w="3264" w:type="dxa"/>
            <w:vAlign w:val="center"/>
          </w:tcPr>
          <w:p w14:paraId="5687DF57" w14:textId="2B401253" w:rsidR="00C327D8" w:rsidRDefault="0025336E">
            <w:proofErr w:type="spellStart"/>
            <w:r>
              <w:t>Certyfikaty</w:t>
            </w:r>
            <w:proofErr w:type="spellEnd"/>
          </w:p>
        </w:tc>
        <w:tc>
          <w:tcPr>
            <w:tcW w:w="2668" w:type="dxa"/>
          </w:tcPr>
          <w:p w14:paraId="35900311" w14:textId="00043488" w:rsidR="00C327D8" w:rsidRDefault="0025336E">
            <w:r>
              <w:t xml:space="preserve">Min. </w:t>
            </w:r>
            <w:r w:rsidRPr="0025336E">
              <w:t>RoHS, FIPS 140-2, Energy-Related Products (</w:t>
            </w:r>
            <w:proofErr w:type="spellStart"/>
            <w:r w:rsidRPr="0025336E">
              <w:t>ErP</w:t>
            </w:r>
            <w:proofErr w:type="spellEnd"/>
            <w:r w:rsidRPr="0025336E">
              <w:t>) Lot 6, TCG Certified, Energy-Related Products (</w:t>
            </w:r>
            <w:proofErr w:type="spellStart"/>
            <w:r w:rsidRPr="0025336E">
              <w:t>ErP</w:t>
            </w:r>
            <w:proofErr w:type="spellEnd"/>
            <w:r w:rsidRPr="0025336E">
              <w:t>) Lot 26</w:t>
            </w:r>
            <w:r>
              <w:t xml:space="preserve">, </w:t>
            </w:r>
            <w:r w:rsidRPr="0025336E">
              <w:t xml:space="preserve">TCO Certified, </w:t>
            </w:r>
            <w:proofErr w:type="spellStart"/>
            <w:r w:rsidRPr="0025336E">
              <w:t>generacja</w:t>
            </w:r>
            <w:proofErr w:type="spellEnd"/>
            <w:r w:rsidRPr="0025336E">
              <w:t xml:space="preserve"> 10, </w:t>
            </w:r>
            <w:proofErr w:type="spellStart"/>
            <w:r w:rsidRPr="0025336E">
              <w:t>dla</w:t>
            </w:r>
            <w:proofErr w:type="spellEnd"/>
            <w:r w:rsidRPr="0025336E">
              <w:t xml:space="preserve"> </w:t>
            </w:r>
            <w:proofErr w:type="spellStart"/>
            <w:r w:rsidRPr="0025336E">
              <w:t>notebooków</w:t>
            </w:r>
            <w:proofErr w:type="spellEnd"/>
            <w:r>
              <w:t xml:space="preserve">, </w:t>
            </w:r>
            <w:r w:rsidRPr="0025336E">
              <w:t>EPEAT Gold</w:t>
            </w:r>
          </w:p>
        </w:tc>
        <w:tc>
          <w:tcPr>
            <w:tcW w:w="2685" w:type="dxa"/>
          </w:tcPr>
          <w:p w14:paraId="70D283AE" w14:textId="02E86FE3" w:rsidR="00C327D8" w:rsidRPr="00C327D8" w:rsidRDefault="0025336E">
            <w:r w:rsidRPr="00C327D8">
              <w:t>Tak/Nie</w:t>
            </w:r>
          </w:p>
        </w:tc>
      </w:tr>
      <w:tr w:rsidR="006563D9" w14:paraId="00922120" w14:textId="77777777" w:rsidTr="004567F1">
        <w:tc>
          <w:tcPr>
            <w:tcW w:w="1164" w:type="dxa"/>
          </w:tcPr>
          <w:p w14:paraId="2BD768D8" w14:textId="7F728B31" w:rsidR="006563D9" w:rsidRDefault="006563D9" w:rsidP="0025336E">
            <w:pPr>
              <w:spacing w:line="240" w:lineRule="auto"/>
            </w:pPr>
            <w:r>
              <w:t>22</w:t>
            </w:r>
          </w:p>
        </w:tc>
        <w:tc>
          <w:tcPr>
            <w:tcW w:w="3264" w:type="dxa"/>
            <w:vAlign w:val="center"/>
          </w:tcPr>
          <w:p w14:paraId="01DDE497" w14:textId="40EC48BF" w:rsidR="006563D9" w:rsidRDefault="006563D9">
            <w:proofErr w:type="spellStart"/>
            <w:r>
              <w:t>Produkcja</w:t>
            </w:r>
            <w:proofErr w:type="spellEnd"/>
          </w:p>
        </w:tc>
        <w:tc>
          <w:tcPr>
            <w:tcW w:w="2668" w:type="dxa"/>
          </w:tcPr>
          <w:p w14:paraId="38971839" w14:textId="2AD5324C" w:rsidR="006563D9" w:rsidRDefault="006563D9">
            <w:proofErr w:type="spellStart"/>
            <w:r>
              <w:t>Wyprodukowany</w:t>
            </w:r>
            <w:proofErr w:type="spellEnd"/>
            <w:r>
              <w:t xml:space="preserve"> </w:t>
            </w:r>
            <w:proofErr w:type="spellStart"/>
            <w:r>
              <w:t>nie</w:t>
            </w:r>
            <w:proofErr w:type="spellEnd"/>
            <w:r>
              <w:t xml:space="preserve"> </w:t>
            </w:r>
            <w:proofErr w:type="spellStart"/>
            <w:r>
              <w:t>poźniej</w:t>
            </w:r>
            <w:proofErr w:type="spellEnd"/>
            <w:r>
              <w:t xml:space="preserve"> </w:t>
            </w:r>
            <w:proofErr w:type="spellStart"/>
            <w:r>
              <w:t>niż</w:t>
            </w:r>
            <w:proofErr w:type="spellEnd"/>
            <w:r>
              <w:t xml:space="preserve"> III </w:t>
            </w:r>
            <w:proofErr w:type="spellStart"/>
            <w:r>
              <w:t>kwartał</w:t>
            </w:r>
            <w:proofErr w:type="spellEnd"/>
            <w:r>
              <w:t xml:space="preserve"> 2025</w:t>
            </w:r>
          </w:p>
        </w:tc>
        <w:tc>
          <w:tcPr>
            <w:tcW w:w="2685" w:type="dxa"/>
          </w:tcPr>
          <w:p w14:paraId="1789125C" w14:textId="246284B5" w:rsidR="006563D9" w:rsidRPr="00C327D8" w:rsidRDefault="006563D9">
            <w:r w:rsidRPr="00C327D8">
              <w:t>Tak/Nie</w:t>
            </w:r>
          </w:p>
        </w:tc>
      </w:tr>
    </w:tbl>
    <w:p w14:paraId="40B208FC" w14:textId="77777777" w:rsidR="0025336E" w:rsidRDefault="0025336E"/>
    <w:p w14:paraId="5E465740" w14:textId="77777777" w:rsidR="007924A3" w:rsidRPr="007924A3" w:rsidRDefault="007924A3" w:rsidP="007924A3">
      <w:pPr>
        <w:widowControl w:val="0"/>
        <w:spacing w:after="0" w:line="180" w:lineRule="exact"/>
        <w:rPr>
          <w:rFonts w:ascii="Arial" w:eastAsia="Verdana" w:hAnsi="Arial" w:cs="Arial"/>
          <w:sz w:val="18"/>
          <w:szCs w:val="18"/>
          <w:bdr w:val="nil"/>
          <w:lang w:val="pl-PL" w:eastAsia="pl-PL"/>
        </w:rPr>
      </w:pPr>
      <w:r w:rsidRPr="007924A3">
        <w:rPr>
          <w:rFonts w:ascii="Arial" w:eastAsia="Verdana" w:hAnsi="Arial" w:cs="Arial"/>
          <w:sz w:val="18"/>
          <w:szCs w:val="18"/>
          <w:bdr w:val="nil"/>
          <w:lang w:val="pl-PL" w:eastAsia="pl-PL"/>
        </w:rPr>
        <w:t>Wykonawca wypełnia prawą stronę tabeli, musi potwierdzić dokładne oferowane parametry w kolumnie „Parametry oferowane/podać zakres lub opisać”,</w:t>
      </w:r>
    </w:p>
    <w:p w14:paraId="4B8E0E09" w14:textId="77777777" w:rsidR="007924A3" w:rsidRPr="007924A3" w:rsidRDefault="007924A3" w:rsidP="007924A3">
      <w:pPr>
        <w:widowControl w:val="0"/>
        <w:spacing w:after="0" w:line="180" w:lineRule="exact"/>
        <w:rPr>
          <w:rFonts w:ascii="Arial" w:eastAsia="Verdana" w:hAnsi="Arial" w:cs="Arial"/>
          <w:sz w:val="18"/>
          <w:szCs w:val="18"/>
          <w:bdr w:val="nil"/>
          <w:lang w:val="pl-PL" w:eastAsia="pl-PL"/>
        </w:rPr>
      </w:pPr>
    </w:p>
    <w:p w14:paraId="23BD5CAB" w14:textId="77777777" w:rsidR="007924A3" w:rsidRPr="007924A3" w:rsidRDefault="007924A3" w:rsidP="007924A3">
      <w:pPr>
        <w:widowControl w:val="0"/>
        <w:spacing w:after="0" w:line="180" w:lineRule="exact"/>
        <w:rPr>
          <w:rFonts w:ascii="Arial" w:eastAsia="Verdana" w:hAnsi="Arial" w:cs="Arial"/>
          <w:b/>
          <w:bCs/>
          <w:sz w:val="18"/>
          <w:szCs w:val="18"/>
          <w:bdr w:val="nil"/>
          <w:lang w:val="pl-PL" w:eastAsia="pl-PL"/>
        </w:rPr>
      </w:pPr>
      <w:r w:rsidRPr="007924A3">
        <w:rPr>
          <w:rFonts w:ascii="Arial" w:eastAsia="Verdana" w:hAnsi="Arial" w:cs="Arial"/>
          <w:b/>
          <w:bCs/>
          <w:sz w:val="18"/>
          <w:szCs w:val="18"/>
          <w:bdr w:val="nil"/>
          <w:lang w:val="pl-PL" w:eastAsia="pl-PL"/>
        </w:rPr>
        <w:t>Dokument należy złożyć wraz z ofertą.</w:t>
      </w:r>
    </w:p>
    <w:p w14:paraId="3298C717" w14:textId="77777777" w:rsidR="007924A3" w:rsidRPr="007924A3" w:rsidRDefault="007924A3" w:rsidP="007924A3">
      <w:pPr>
        <w:widowControl w:val="0"/>
        <w:spacing w:after="0" w:line="180" w:lineRule="exact"/>
        <w:ind w:left="4320" w:firstLine="720"/>
        <w:rPr>
          <w:rFonts w:ascii="Tahoma" w:eastAsia="Verdana" w:hAnsi="Tahoma" w:cs="Tahoma"/>
          <w:sz w:val="18"/>
          <w:szCs w:val="18"/>
          <w:bdr w:val="nil"/>
          <w:lang w:val="pl-PL" w:eastAsia="pl-PL"/>
        </w:rPr>
      </w:pPr>
      <w:r w:rsidRPr="007924A3">
        <w:rPr>
          <w:rFonts w:ascii="Tahoma" w:eastAsia="Verdana" w:hAnsi="Tahoma" w:cs="Tahoma"/>
          <w:sz w:val="18"/>
          <w:szCs w:val="18"/>
          <w:bdr w:val="nil"/>
          <w:lang w:val="pl-PL" w:eastAsia="pl-PL"/>
        </w:rPr>
        <w:t>…………………………………………………………</w:t>
      </w:r>
    </w:p>
    <w:p w14:paraId="2A1A9553" w14:textId="77777777" w:rsidR="007924A3" w:rsidRPr="007924A3" w:rsidRDefault="007924A3" w:rsidP="007924A3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4236" w:firstLine="720"/>
        <w:rPr>
          <w:rFonts w:ascii="Helvetica Neue" w:eastAsia="Helvetica Neue" w:hAnsi="Helvetica Neue" w:cs="Helvetica Neue"/>
          <w:sz w:val="18"/>
          <w:szCs w:val="14"/>
          <w:bdr w:val="nil"/>
          <w:lang w:val="pl-PL"/>
        </w:rPr>
      </w:pPr>
      <w:r w:rsidRPr="007924A3">
        <w:rPr>
          <w:rFonts w:ascii="Helvetica Neue" w:eastAsia="Helvetica Neue" w:hAnsi="Helvetica Neue" w:cs="Helvetica Neue"/>
          <w:sz w:val="18"/>
          <w:szCs w:val="14"/>
          <w:bdr w:val="nil"/>
          <w:lang w:val="pl-PL"/>
        </w:rPr>
        <w:t>podpis/podpisy osoby/osób uprawnionej/</w:t>
      </w:r>
      <w:proofErr w:type="spellStart"/>
      <w:r w:rsidRPr="007924A3">
        <w:rPr>
          <w:rFonts w:ascii="Helvetica Neue" w:eastAsia="Helvetica Neue" w:hAnsi="Helvetica Neue" w:cs="Helvetica Neue"/>
          <w:sz w:val="18"/>
          <w:szCs w:val="14"/>
          <w:bdr w:val="nil"/>
          <w:lang w:val="pl-PL"/>
        </w:rPr>
        <w:t>ych</w:t>
      </w:r>
      <w:proofErr w:type="spellEnd"/>
      <w:r w:rsidRPr="007924A3">
        <w:rPr>
          <w:rFonts w:ascii="Helvetica Neue" w:eastAsia="Helvetica Neue" w:hAnsi="Helvetica Neue" w:cs="Helvetica Neue"/>
          <w:sz w:val="18"/>
          <w:szCs w:val="14"/>
          <w:bdr w:val="nil"/>
          <w:lang w:val="pl-PL"/>
        </w:rPr>
        <w:t xml:space="preserve"> do</w:t>
      </w:r>
    </w:p>
    <w:p w14:paraId="58DF4E11" w14:textId="77777777" w:rsidR="007924A3" w:rsidRPr="007924A3" w:rsidRDefault="007924A3" w:rsidP="007924A3">
      <w:pPr>
        <w:pBdr>
          <w:top w:val="nil"/>
          <w:left w:val="nil"/>
          <w:bottom w:val="nil"/>
          <w:right w:val="nil"/>
          <w:between w:val="nil"/>
          <w:bar w:val="nil"/>
        </w:pBdr>
        <w:spacing w:after="160" w:line="259" w:lineRule="auto"/>
        <w:ind w:left="4248" w:firstLine="708"/>
        <w:rPr>
          <w:rFonts w:ascii="Helvetica Neue" w:eastAsia="Helvetica Neue" w:hAnsi="Helvetica Neue" w:cs="Helvetica Neue"/>
          <w:sz w:val="28"/>
          <w:bdr w:val="nil"/>
          <w:lang w:val="pl-PL"/>
        </w:rPr>
      </w:pPr>
      <w:r w:rsidRPr="007924A3">
        <w:rPr>
          <w:rFonts w:ascii="Helvetica Neue" w:eastAsia="Helvetica Neue" w:hAnsi="Helvetica Neue" w:cs="Helvetica Neue"/>
          <w:sz w:val="18"/>
          <w:szCs w:val="14"/>
          <w:bdr w:val="nil"/>
          <w:lang w:val="pl-PL"/>
        </w:rPr>
        <w:t>składania oświadczeń woli w imieniu Wykonawcy</w:t>
      </w:r>
    </w:p>
    <w:p w14:paraId="0F57258C" w14:textId="77777777" w:rsidR="0025336E" w:rsidRDefault="0025336E"/>
    <w:sectPr w:rsidR="0025336E" w:rsidSect="006563D9">
      <w:pgSz w:w="12240" w:h="15840"/>
      <w:pgMar w:top="709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71333775">
    <w:abstractNumId w:val="8"/>
  </w:num>
  <w:num w:numId="2" w16cid:durableId="273369696">
    <w:abstractNumId w:val="6"/>
  </w:num>
  <w:num w:numId="3" w16cid:durableId="460849551">
    <w:abstractNumId w:val="5"/>
  </w:num>
  <w:num w:numId="4" w16cid:durableId="2104721349">
    <w:abstractNumId w:val="4"/>
  </w:num>
  <w:num w:numId="5" w16cid:durableId="1746534923">
    <w:abstractNumId w:val="7"/>
  </w:num>
  <w:num w:numId="6" w16cid:durableId="1434015034">
    <w:abstractNumId w:val="3"/>
  </w:num>
  <w:num w:numId="7" w16cid:durableId="465128017">
    <w:abstractNumId w:val="2"/>
  </w:num>
  <w:num w:numId="8" w16cid:durableId="1205292407">
    <w:abstractNumId w:val="1"/>
  </w:num>
  <w:num w:numId="9" w16cid:durableId="17368518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5336E"/>
    <w:rsid w:val="0029639D"/>
    <w:rsid w:val="00326F90"/>
    <w:rsid w:val="0036078E"/>
    <w:rsid w:val="0043204B"/>
    <w:rsid w:val="004567F1"/>
    <w:rsid w:val="005B5ADA"/>
    <w:rsid w:val="006563D9"/>
    <w:rsid w:val="007924A3"/>
    <w:rsid w:val="00931F13"/>
    <w:rsid w:val="00AA1D8D"/>
    <w:rsid w:val="00B47730"/>
    <w:rsid w:val="00B603BE"/>
    <w:rsid w:val="00C327D8"/>
    <w:rsid w:val="00CB0664"/>
    <w:rsid w:val="00CE72CF"/>
    <w:rsid w:val="00F126D9"/>
    <w:rsid w:val="00F20B1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78C79C"/>
  <w14:defaultImageDpi w14:val="300"/>
  <w15:docId w15:val="{B46A2E00-6B0F-4DB1-B38F-E23488ADA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re">
    <w:name w:val="Treść"/>
    <w:rsid w:val="00F20B1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pl-PL" w:eastAsia="pl-PL"/>
    </w:rPr>
  </w:style>
  <w:style w:type="character" w:customStyle="1" w:styleId="Teksttreci">
    <w:name w:val="Tekst treści_"/>
    <w:link w:val="Teksttreci0"/>
    <w:uiPriority w:val="99"/>
    <w:rsid w:val="0025336E"/>
    <w:rPr>
      <w:rFonts w:ascii="Verdana" w:eastAsia="Verdana" w:hAnsi="Verdana" w:cs="Verdana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25336E"/>
    <w:pPr>
      <w:widowControl w:val="0"/>
      <w:shd w:val="clear" w:color="auto" w:fill="FFFFFF"/>
      <w:spacing w:after="0" w:line="360" w:lineRule="exact"/>
      <w:ind w:hanging="420"/>
      <w:jc w:val="right"/>
    </w:pPr>
    <w:rPr>
      <w:rFonts w:ascii="Verdana" w:eastAsia="Verdana" w:hAnsi="Verdana" w:cs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293</Words>
  <Characters>1759</Characters>
  <Application>Microsoft Office Word</Application>
  <DocSecurity>0</DocSecurity>
  <Lines>14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2048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Joanna Jeleniewicz</cp:lastModifiedBy>
  <cp:revision>6</cp:revision>
  <dcterms:created xsi:type="dcterms:W3CDTF">2026-02-20T16:56:00Z</dcterms:created>
  <dcterms:modified xsi:type="dcterms:W3CDTF">2026-03-10T13:16:00Z</dcterms:modified>
  <cp:category/>
</cp:coreProperties>
</file>